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6624"/>
        <w:gridCol w:w="3312"/>
      </w:tblGrid>
      <w:tr>
        <w:tc>
          <w:tcPr>
            <w:tcW w:type="dxa" w:w="4968"/>
            <w:shd w:val="clear" w:fill="16325C"/>
          </w:tcPr>
          <w:p>
            <w:r>
              <w:rPr>
                <w:b/>
                <w:i w:val="0"/>
                <w:color w:val="FFFFFF"/>
                <w:sz w:val="28"/>
              </w:rPr>
              <w:t>{Account.Name}</w:t>
            </w:r>
          </w:p>
        </w:tc>
        <w:tc>
          <w:tcPr>
            <w:tcW w:type="dxa" w:w="4968"/>
            <w:shd w:val="clear" w:fill="16325C"/>
          </w:tcPr>
          <w:p>
            <w:pPr>
              <w:jc w:val="right"/>
            </w:pPr>
            <w:r>
              <w:rPr>
                <w:b/>
                <w:i w:val="0"/>
                <w:color w:val="9FCFF5"/>
                <w:sz w:val="20"/>
              </w:rPr>
              <w:t>RENEWAL NOTICE</w:t>
            </w:r>
          </w:p>
        </w:tc>
      </w:tr>
    </w:tbl>
    <w:p/>
    <w:p>
      <w:r>
        <w:rPr>
          <w:b/>
          <w:i w:val="0"/>
          <w:color w:val="16325C"/>
          <w:sz w:val="40"/>
        </w:rPr>
        <w:t>Your Renewal Is Coming Up</w:t>
      </w:r>
    </w:p>
    <w:p>
      <w:r>
        <w:rPr>
          <w:b w:val="0"/>
          <w:i w:val="0"/>
          <w:color w:val="54698D"/>
          <w:sz w:val="21"/>
        </w:rPr>
        <w:t>{Name}</w:t>
      </w:r>
    </w:p>
    <w:p>
      <w:pPr>
        <w:spacing w:after="120"/>
      </w:pPr>
      <w:r>
        <w:rPr>
          <w:b w:val="0"/>
          <w:i w:val="0"/>
        </w:rPr>
        <w:t>Dear {Account.Name} team,</w:t>
      </w:r>
    </w:p>
    <w:p>
      <w:pPr>
        <w:spacing w:after="120"/>
      </w:pPr>
      <w:r>
        <w:rPr>
          <w:b w:val="0"/>
          <w:i w:val="0"/>
        </w:rPr>
        <w:t>Your current term is approaching its renewal date. Here's everything in one place, generated fresh from your account today ({Today:MMMM d, yyyy}).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RENEWAL SUMMARY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2880"/>
        <w:gridCol w:w="7056"/>
      </w:tblGrid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Agreement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{Name}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Renewal value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{Amount:currency}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Renewal date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{CloseDate:MMMM d, yyyy}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Current stage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{StageName}</w:t>
            </w:r>
          </w:p>
        </w:tc>
      </w:tr>
    </w:tbl>
    <w:p>
      <w:pPr>
        <w:spacing w:after="120"/>
      </w:pPr>
      <w:r>
        <w:rPr>
          <w:b w:val="0"/>
          <w:i w:val="0"/>
        </w:rPr>
        <w:t>{#IF StageName = 'Closed Won'}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C6D3E0"/>
          <w:left w:val="single" w:sz="4" w:color="C6D3E0"/>
          <w:bottom w:val="single" w:sz="4" w:color="C6D3E0"/>
          <w:right w:val="single" w:sz="4" w:color="C6D3E0"/>
          <w:insideH w:val="single" w:sz="4" w:color="C6D3E0"/>
          <w:insideV w:val="single" w:sz="4" w:color="C6D3E0"/>
        </w:tblBorders>
      </w:tblPr>
      <w:tblGrid>
        <w:gridCol w:w="9936"/>
      </w:tblGrid>
      <w:tr>
        <w:tc>
          <w:tcPr>
            <w:tcW w:type="dxa" w:w="9936"/>
            <w:shd w:val="clear" w:fill="F3F6F9"/>
          </w:tcPr>
          <w:p>
            <w:r>
              <w:rPr>
                <w:b/>
                <w:i w:val="0"/>
                <w:color w:val="047857"/>
              </w:rPr>
              <w:t xml:space="preserve">You're all set. </w:t>
            </w:r>
            <w:r>
              <w:rPr>
                <w:b w:val="0"/>
                <w:i w:val="0"/>
              </w:rPr>
              <w:t>This renewal has been completed — no action is required. Thank you for another year!</w:t>
            </w:r>
          </w:p>
        </w:tc>
      </w:tr>
    </w:tbl>
    <w:p/>
    <w:p>
      <w:pPr>
        <w:spacing w:after="120"/>
      </w:pPr>
      <w:r>
        <w:rPr>
          <w:b w:val="0"/>
          <w:i w:val="0"/>
        </w:rPr>
        <w:t>{:else}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C6D3E0"/>
          <w:left w:val="single" w:sz="4" w:color="C6D3E0"/>
          <w:bottom w:val="single" w:sz="4" w:color="C6D3E0"/>
          <w:right w:val="single" w:sz="4" w:color="C6D3E0"/>
          <w:insideH w:val="single" w:sz="4" w:color="C6D3E0"/>
          <w:insideV w:val="single" w:sz="4" w:color="C6D3E0"/>
        </w:tblBorders>
      </w:tblPr>
      <w:tblGrid>
        <w:gridCol w:w="9936"/>
      </w:tblGrid>
      <w:tr>
        <w:tc>
          <w:tcPr>
            <w:tcW w:type="dxa" w:w="9936"/>
            <w:shd w:val="clear" w:fill="F3F6F9"/>
          </w:tcPr>
          <w:p>
            <w:r>
              <w:rPr>
                <w:b/>
                <w:i w:val="0"/>
                <w:color w:val="B45309"/>
              </w:rPr>
              <w:t xml:space="preserve">Action requested. </w:t>
            </w:r>
            <w:r>
              <w:rPr>
                <w:b w:val="0"/>
                <w:i w:val="0"/>
              </w:rPr>
              <w:t>To avoid any interruption in service, please countersign the renewal before {CloseDate:MMMM d, yyyy}.</w:t>
            </w:r>
          </w:p>
        </w:tc>
      </w:tr>
    </w:tbl>
    <w:p/>
    <w:p>
      <w:pPr>
        <w:spacing w:after="120"/>
      </w:pPr>
      <w:r>
        <w:rPr>
          <w:b w:val="0"/>
          <w:i w:val="0"/>
        </w:rPr>
        <w:t>{/IF}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WHY TEAMS STAY</w:t>
      </w:r>
    </w:p>
    <w:p>
      <w:pPr>
        <w:spacing w:after="120"/>
      </w:pPr>
      <w:r>
        <w:rPr>
          <w:b w:val="0"/>
          <w:i w:val="0"/>
        </w:rPr>
        <w:t>✓  Unlimited users — pricing never scales with seats</w:t>
      </w:r>
    </w:p>
    <w:p>
      <w:pPr>
        <w:spacing w:after="120"/>
      </w:pPr>
      <w:r>
        <w:rPr>
          <w:b w:val="0"/>
          <w:i w:val="0"/>
        </w:rPr>
        <w:t>✓  Zero external callouts — your data never leaves your org</w:t>
      </w:r>
    </w:p>
    <w:p>
      <w:pPr>
        <w:spacing w:after="120"/>
      </w:pPr>
      <w:r>
        <w:rPr>
          <w:b w:val="0"/>
          <w:i w:val="0"/>
        </w:rPr>
        <w:t>✓  Same-day support from the people who built the product</w:t>
      </w:r>
    </w:p>
    <w:p>
      <w:pPr>
        <w:spacing w:after="160"/>
      </w:pPr>
    </w:p>
    <w:p>
      <w:pPr>
        <w:spacing w:after="120"/>
      </w:pPr>
      <w:r>
        <w:rPr>
          <w:b w:val="0"/>
          <w:i w:val="0"/>
        </w:rPr>
        <w:t>Questions, changes, or a walkthrough of what's new? Reach me directly:</w:t>
      </w:r>
    </w:p>
    <w:p>
      <w:pPr>
        <w:spacing w:after="120"/>
      </w:pPr>
      <w:r>
        <w:rPr>
          <w:b/>
          <w:i w:val="0"/>
        </w:rPr>
        <w:t>{RunningUser.Name}</w:t>
      </w:r>
    </w:p>
    <w:p>
      <w:pPr>
        <w:spacing w:after="120"/>
      </w:pPr>
      <w:r>
        <w:rPr>
          <w:b w:val="0"/>
          <w:i w:val="0"/>
          <w:color w:val="54698D"/>
          <w:sz w:val="19"/>
        </w:rPr>
        <w:t>{RunningUser.Email} · {RunningUser.Phone}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6325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